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AB118" w14:textId="0DCB6B7D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71E0A244" wp14:editId="51BE0F7A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8A6C34" w:rsidRPr="00D975FA">
        <w:rPr>
          <w:rFonts w:eastAsia="Calibri"/>
          <w:b/>
          <w:bCs/>
          <w:sz w:val="40"/>
          <w:szCs w:val="24"/>
          <w:lang w:eastAsia="en-US"/>
        </w:rPr>
        <w:t xml:space="preserve">Bijlage 4 - </w:t>
      </w:r>
      <w:r w:rsidR="00655558" w:rsidRPr="00D975FA">
        <w:rPr>
          <w:rFonts w:eastAsia="Calibri"/>
          <w:b/>
          <w:bCs/>
          <w:sz w:val="40"/>
          <w:szCs w:val="24"/>
          <w:lang w:eastAsia="en-US"/>
        </w:rPr>
        <w:t>Verklaring bestuurder</w:t>
      </w:r>
      <w:r w:rsidR="00655558" w:rsidRPr="00D975FA">
        <w:rPr>
          <w:rFonts w:eastAsia="Calibri"/>
          <w:b/>
          <w:bCs/>
          <w:sz w:val="40"/>
          <w:szCs w:val="24"/>
          <w:lang w:eastAsia="en-US"/>
        </w:rPr>
        <w:br/>
        <w:t>omtrent rechtmatigheid inschrijving</w:t>
      </w:r>
    </w:p>
    <w:p w14:paraId="4238D417" w14:textId="04DBE124" w:rsidR="00655558" w:rsidRDefault="00655558" w:rsidP="00655558">
      <w:bookmarkStart w:id="0" w:name="_Hlk194485503"/>
      <w:r>
        <w:t>ten behoeve van</w:t>
      </w:r>
    </w:p>
    <w:p w14:paraId="192D3F43" w14:textId="77777777" w:rsidR="00655558" w:rsidRDefault="00655558" w:rsidP="00655558"/>
    <w:p w14:paraId="77E0BD0F" w14:textId="4EC67AEF" w:rsidR="00655558" w:rsidRPr="00655558" w:rsidRDefault="008A6C34" w:rsidP="00655558">
      <w:r w:rsidRPr="008A6C34">
        <w:rPr>
          <w:rFonts w:eastAsia="Calibri"/>
          <w:b/>
          <w:bCs/>
          <w:sz w:val="24"/>
          <w:szCs w:val="24"/>
          <w:lang w:eastAsia="en-US"/>
        </w:rPr>
        <w:t>AI</w:t>
      </w:r>
      <w:r w:rsidR="00775905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8A6C34">
        <w:rPr>
          <w:rFonts w:eastAsia="Calibri"/>
          <w:b/>
          <w:bCs/>
          <w:sz w:val="24"/>
          <w:szCs w:val="24"/>
          <w:lang w:eastAsia="en-US"/>
        </w:rPr>
        <w:t>2023-0111 -</w:t>
      </w:r>
      <w:r w:rsidR="00CC26E3" w:rsidRPr="008A6C34">
        <w:rPr>
          <w:rFonts w:eastAsia="Calibri"/>
          <w:b/>
          <w:bCs/>
          <w:sz w:val="24"/>
          <w:szCs w:val="24"/>
          <w:lang w:eastAsia="en-US"/>
        </w:rPr>
        <w:t xml:space="preserve"> </w:t>
      </w:r>
      <w:bookmarkEnd w:id="0"/>
      <w:r w:rsidR="00073B0C" w:rsidRPr="00073B0C">
        <w:rPr>
          <w:rFonts w:eastAsia="Calibri"/>
          <w:b/>
          <w:bCs/>
          <w:sz w:val="24"/>
          <w:szCs w:val="24"/>
          <w:lang w:eastAsia="en-US"/>
        </w:rPr>
        <w:t xml:space="preserve">Ontwerp, realisatie en </w:t>
      </w:r>
      <w:r w:rsidR="00800ADF">
        <w:rPr>
          <w:rFonts w:eastAsia="Calibri"/>
          <w:b/>
          <w:bCs/>
          <w:sz w:val="24"/>
          <w:szCs w:val="24"/>
          <w:lang w:eastAsia="en-US"/>
        </w:rPr>
        <w:t>M</w:t>
      </w:r>
      <w:r w:rsidR="00073B0C" w:rsidRPr="00073B0C">
        <w:rPr>
          <w:rFonts w:eastAsia="Calibri"/>
          <w:b/>
          <w:bCs/>
          <w:sz w:val="24"/>
          <w:szCs w:val="24"/>
          <w:lang w:eastAsia="en-US"/>
        </w:rPr>
        <w:t xml:space="preserve">eerjarig </w:t>
      </w:r>
      <w:r w:rsidR="00800ADF">
        <w:rPr>
          <w:rFonts w:eastAsia="Calibri"/>
          <w:b/>
          <w:bCs/>
          <w:sz w:val="24"/>
          <w:szCs w:val="24"/>
          <w:lang w:eastAsia="en-US"/>
        </w:rPr>
        <w:t>O</w:t>
      </w:r>
      <w:r w:rsidR="00073B0C" w:rsidRPr="00073B0C">
        <w:rPr>
          <w:rFonts w:eastAsia="Calibri"/>
          <w:b/>
          <w:bCs/>
          <w:sz w:val="24"/>
          <w:szCs w:val="24"/>
          <w:lang w:eastAsia="en-US"/>
        </w:rPr>
        <w:t xml:space="preserve">nderhoud parkeergarage </w:t>
      </w:r>
      <w:proofErr w:type="spellStart"/>
      <w:r w:rsidR="00073B0C" w:rsidRPr="00073B0C">
        <w:rPr>
          <w:rFonts w:eastAsia="Calibri"/>
          <w:b/>
          <w:bCs/>
          <w:sz w:val="24"/>
          <w:szCs w:val="24"/>
          <w:lang w:eastAsia="en-US"/>
        </w:rPr>
        <w:t>Naritaweg</w:t>
      </w:r>
      <w:proofErr w:type="spellEnd"/>
      <w:r w:rsidR="00073B0C" w:rsidRPr="00073B0C">
        <w:rPr>
          <w:rFonts w:eastAsia="Calibri"/>
          <w:b/>
          <w:bCs/>
          <w:sz w:val="24"/>
          <w:szCs w:val="24"/>
          <w:lang w:eastAsia="en-US"/>
        </w:rPr>
        <w:t xml:space="preserve"> 30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428E0ED4" w14:textId="77777777" w:rsidR="00655558" w:rsidRPr="00655558" w:rsidRDefault="00655558" w:rsidP="00655558"/>
    <w:p w14:paraId="5EDBA3FF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2B2F4455" w14:textId="77777777" w:rsidR="00655558" w:rsidRPr="00655558" w:rsidRDefault="00655558" w:rsidP="00655558"/>
    <w:p w14:paraId="4F5D2A6C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44315E41" w14:textId="77777777" w:rsidR="00655558" w:rsidRPr="00655558" w:rsidRDefault="00655558" w:rsidP="00655558"/>
    <w:p w14:paraId="34F9C878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6D8C69CD" w14:textId="77777777" w:rsidR="00655558" w:rsidRPr="00655558" w:rsidRDefault="00655558" w:rsidP="00655558"/>
    <w:p w14:paraId="3EC3BEE1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767E9CAB" w14:textId="77777777" w:rsidR="00655558" w:rsidRPr="00655558" w:rsidRDefault="00655558" w:rsidP="00655558"/>
    <w:p w14:paraId="724D51A4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1B41F4CB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4C58DF18" w14:textId="77777777" w:rsidR="00655558" w:rsidRPr="00655558" w:rsidRDefault="00655558" w:rsidP="00655558"/>
    <w:p w14:paraId="08738346" w14:textId="77777777" w:rsidR="00655558" w:rsidRPr="00655558" w:rsidRDefault="00655558" w:rsidP="00655558"/>
    <w:p w14:paraId="527FC8F4" w14:textId="77777777" w:rsidR="00655558" w:rsidRPr="00655558" w:rsidRDefault="00655558" w:rsidP="00655558"/>
    <w:p w14:paraId="0B4D1F25" w14:textId="77777777" w:rsidR="00655558" w:rsidRPr="00655558" w:rsidRDefault="00655558" w:rsidP="00655558"/>
    <w:p w14:paraId="28B09480" w14:textId="77777777" w:rsidR="00655558" w:rsidRPr="00655558" w:rsidRDefault="00655558" w:rsidP="00655558">
      <w:r w:rsidRPr="00655558">
        <w:t>Handtekening:</w:t>
      </w:r>
    </w:p>
    <w:p w14:paraId="193DC5F9" w14:textId="77777777" w:rsidR="000B46D8" w:rsidRDefault="000B46D8"/>
    <w:sectPr w:rsidR="000B46D8" w:rsidSect="00177A29">
      <w:headerReference w:type="default" r:id="rId8"/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F2DCA" w14:textId="77777777" w:rsidR="00461F54" w:rsidRDefault="00461F54" w:rsidP="00B85C3F">
      <w:pPr>
        <w:spacing w:line="240" w:lineRule="auto"/>
      </w:pPr>
      <w:r>
        <w:separator/>
      </w:r>
    </w:p>
  </w:endnote>
  <w:endnote w:type="continuationSeparator" w:id="0">
    <w:p w14:paraId="5FE49528" w14:textId="77777777" w:rsidR="00461F54" w:rsidRDefault="00461F54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D30E7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5419DC84" w14:textId="77777777" w:rsidR="00CC26E3" w:rsidRDefault="00CC26E3" w:rsidP="00CC26E3">
    <w:pPr>
      <w:pStyle w:val="Voettekst"/>
      <w:rPr>
        <w:sz w:val="18"/>
        <w:szCs w:val="18"/>
      </w:rPr>
    </w:pPr>
  </w:p>
  <w:p w14:paraId="7F2DA28B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7BCF5" w14:textId="77777777" w:rsidR="00461F54" w:rsidRDefault="00461F54" w:rsidP="00B85C3F">
      <w:pPr>
        <w:spacing w:line="240" w:lineRule="auto"/>
      </w:pPr>
      <w:r>
        <w:separator/>
      </w:r>
    </w:p>
  </w:footnote>
  <w:footnote w:type="continuationSeparator" w:id="0">
    <w:p w14:paraId="24809980" w14:textId="77777777" w:rsidR="00461F54" w:rsidRDefault="00461F54" w:rsidP="00B85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8E3523" w:rsidRPr="00857CB8" w14:paraId="5FB41A68" w14:textId="77777777" w:rsidTr="00AC2091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38B37C2D" w14:textId="77777777" w:rsidR="008E3523" w:rsidRDefault="008E3523" w:rsidP="008E3523">
          <w:pPr>
            <w:pStyle w:val="Koptekst"/>
            <w:rPr>
              <w:sz w:val="17"/>
              <w:szCs w:val="17"/>
            </w:rPr>
          </w:pPr>
          <w:r w:rsidRPr="006C4293">
            <w:rPr>
              <w:sz w:val="17"/>
              <w:szCs w:val="17"/>
            </w:rPr>
            <w:t>Gemeente Amsterdam</w:t>
          </w:r>
        </w:p>
        <w:p w14:paraId="58AF89BC" w14:textId="77777777" w:rsidR="008E3523" w:rsidRPr="006C4293" w:rsidRDefault="008E3523" w:rsidP="008E3523">
          <w:pPr>
            <w:pStyle w:val="Koptekst"/>
            <w:rPr>
              <w:sz w:val="17"/>
              <w:szCs w:val="17"/>
            </w:rPr>
          </w:pPr>
        </w:p>
        <w:p w14:paraId="6143E4C2" w14:textId="77777777" w:rsidR="008E3523" w:rsidRPr="00702D12" w:rsidRDefault="008E3523" w:rsidP="008E3523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Aanbestedingsleidraad </w:t>
          </w:r>
        </w:p>
        <w:p w14:paraId="04ABE329" w14:textId="193F4016" w:rsidR="008E3523" w:rsidRPr="00702D12" w:rsidRDefault="008E3523" w:rsidP="008E3523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Bijlage </w:t>
          </w:r>
          <w:r w:rsidR="000509DF">
            <w:rPr>
              <w:sz w:val="17"/>
              <w:szCs w:val="17"/>
            </w:rPr>
            <w:t>4</w:t>
          </w:r>
          <w:r w:rsidRPr="00702D12">
            <w:rPr>
              <w:sz w:val="17"/>
              <w:szCs w:val="17"/>
            </w:rPr>
            <w:t xml:space="preserve"> - </w:t>
          </w:r>
          <w:r w:rsidR="000509DF">
            <w:rPr>
              <w:sz w:val="17"/>
              <w:szCs w:val="17"/>
            </w:rPr>
            <w:t>Verklaring bestuurder omtrent rechtmatigheid inschrijving</w:t>
          </w:r>
        </w:p>
        <w:p w14:paraId="513658F6" w14:textId="7CC2A015" w:rsidR="008E3523" w:rsidRPr="006C4293" w:rsidRDefault="008E3523" w:rsidP="008E3523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Contract AI 2023-0111 - </w:t>
          </w:r>
          <w:r w:rsidR="00073B0C" w:rsidRPr="00073B0C">
            <w:rPr>
              <w:sz w:val="17"/>
              <w:szCs w:val="17"/>
            </w:rPr>
            <w:t xml:space="preserve">Ontwerp, realisatie en </w:t>
          </w:r>
          <w:r w:rsidR="00800ADF">
            <w:rPr>
              <w:sz w:val="17"/>
              <w:szCs w:val="17"/>
            </w:rPr>
            <w:t>M</w:t>
          </w:r>
          <w:r w:rsidR="00073B0C" w:rsidRPr="00073B0C">
            <w:rPr>
              <w:sz w:val="17"/>
              <w:szCs w:val="17"/>
            </w:rPr>
            <w:t xml:space="preserve">eerjarig </w:t>
          </w:r>
          <w:r w:rsidR="00800ADF">
            <w:rPr>
              <w:sz w:val="17"/>
              <w:szCs w:val="17"/>
            </w:rPr>
            <w:t>O</w:t>
          </w:r>
          <w:r w:rsidR="00073B0C" w:rsidRPr="00073B0C">
            <w:rPr>
              <w:sz w:val="17"/>
              <w:szCs w:val="17"/>
            </w:rPr>
            <w:t xml:space="preserve">nderhoud parkeergarage </w:t>
          </w:r>
          <w:proofErr w:type="spellStart"/>
          <w:r w:rsidR="00073B0C" w:rsidRPr="00073B0C">
            <w:rPr>
              <w:sz w:val="17"/>
              <w:szCs w:val="17"/>
            </w:rPr>
            <w:t>Naritaweg</w:t>
          </w:r>
          <w:proofErr w:type="spellEnd"/>
          <w:r w:rsidR="00073B0C" w:rsidRPr="00073B0C">
            <w:rPr>
              <w:sz w:val="17"/>
              <w:szCs w:val="17"/>
            </w:rPr>
            <w:t xml:space="preserve"> 30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CFFB0A2" w14:textId="10A96590" w:rsidR="008E3523" w:rsidRPr="006C4293" w:rsidRDefault="009143D2" w:rsidP="008E3523">
          <w:pPr>
            <w:pStyle w:val="Koptekst"/>
            <w:rPr>
              <w:sz w:val="17"/>
              <w:szCs w:val="17"/>
            </w:rPr>
          </w:pPr>
          <w:r>
            <w:rPr>
              <w:rFonts w:eastAsia="Times New Roman"/>
              <w:sz w:val="17"/>
              <w:szCs w:val="17"/>
              <w:lang w:eastAsia="nl-NL"/>
            </w:rPr>
            <w:t>10</w:t>
          </w:r>
          <w:r w:rsidR="004B4FE1">
            <w:rPr>
              <w:rFonts w:eastAsia="Times New Roman"/>
              <w:sz w:val="17"/>
              <w:szCs w:val="17"/>
              <w:lang w:eastAsia="nl-NL"/>
            </w:rPr>
            <w:t xml:space="preserve"> </w:t>
          </w:r>
          <w:r>
            <w:rPr>
              <w:rFonts w:eastAsia="Times New Roman"/>
              <w:sz w:val="17"/>
              <w:szCs w:val="17"/>
              <w:lang w:eastAsia="nl-NL"/>
            </w:rPr>
            <w:t>juni</w:t>
          </w:r>
          <w:r w:rsidR="004B4FE1">
            <w:rPr>
              <w:rFonts w:eastAsia="Times New Roman"/>
              <w:sz w:val="17"/>
              <w:szCs w:val="17"/>
              <w:lang w:eastAsia="nl-NL"/>
            </w:rPr>
            <w:t xml:space="preserve"> 202</w:t>
          </w:r>
          <w:r w:rsidR="00800ADF">
            <w:rPr>
              <w:rFonts w:eastAsia="Times New Roman"/>
              <w:sz w:val="17"/>
              <w:szCs w:val="17"/>
              <w:lang w:eastAsia="nl-NL"/>
            </w:rPr>
            <w:t>5</w:t>
          </w:r>
        </w:p>
        <w:p w14:paraId="6827F377" w14:textId="77777777" w:rsidR="008E3523" w:rsidRPr="006C4293" w:rsidRDefault="008E3523" w:rsidP="008E3523">
          <w:pPr>
            <w:pStyle w:val="Koptekst"/>
            <w:rPr>
              <w:sz w:val="17"/>
              <w:szCs w:val="17"/>
            </w:rPr>
          </w:pPr>
          <w:r w:rsidRPr="006C4293">
            <w:rPr>
              <w:noProof/>
              <w:sz w:val="17"/>
              <w:szCs w:val="17"/>
            </w:rPr>
            <w:t xml:space="preserve">Pagina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PAGE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2</w:t>
          </w:r>
          <w:r w:rsidRPr="006C4293">
            <w:rPr>
              <w:noProof/>
              <w:sz w:val="17"/>
              <w:szCs w:val="17"/>
            </w:rPr>
            <w:fldChar w:fldCharType="end"/>
          </w:r>
          <w:r w:rsidRPr="006C4293">
            <w:rPr>
              <w:noProof/>
              <w:sz w:val="17"/>
              <w:szCs w:val="17"/>
            </w:rPr>
            <w:t xml:space="preserve"> van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NUMPAGES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33</w:t>
          </w:r>
          <w:r w:rsidRPr="006C4293">
            <w:rPr>
              <w:noProof/>
              <w:sz w:val="17"/>
              <w:szCs w:val="17"/>
            </w:rPr>
            <w:fldChar w:fldCharType="end"/>
          </w:r>
        </w:p>
      </w:tc>
    </w:tr>
  </w:tbl>
  <w:p w14:paraId="1C77A3E3" w14:textId="77777777" w:rsidR="008A6C34" w:rsidRDefault="008A6C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5430375">
    <w:abstractNumId w:val="0"/>
  </w:num>
  <w:num w:numId="2" w16cid:durableId="1744403562">
    <w:abstractNumId w:val="2"/>
  </w:num>
  <w:num w:numId="3" w16cid:durableId="855268737">
    <w:abstractNumId w:val="6"/>
  </w:num>
  <w:num w:numId="4" w16cid:durableId="1475876752">
    <w:abstractNumId w:val="5"/>
  </w:num>
  <w:num w:numId="5" w16cid:durableId="1113329847">
    <w:abstractNumId w:val="0"/>
  </w:num>
  <w:num w:numId="6" w16cid:durableId="1820999295">
    <w:abstractNumId w:val="1"/>
  </w:num>
  <w:num w:numId="7" w16cid:durableId="2136672468">
    <w:abstractNumId w:val="4"/>
  </w:num>
  <w:num w:numId="8" w16cid:durableId="2050376619">
    <w:abstractNumId w:val="3"/>
  </w:num>
  <w:num w:numId="9" w16cid:durableId="1410232090">
    <w:abstractNumId w:val="6"/>
  </w:num>
  <w:num w:numId="10" w16cid:durableId="684479096">
    <w:abstractNumId w:val="5"/>
  </w:num>
  <w:num w:numId="11" w16cid:durableId="1608850432">
    <w:abstractNumId w:val="5"/>
  </w:num>
  <w:num w:numId="12" w16cid:durableId="2073581840">
    <w:abstractNumId w:val="5"/>
  </w:num>
  <w:num w:numId="13" w16cid:durableId="114444809">
    <w:abstractNumId w:val="5"/>
  </w:num>
  <w:num w:numId="14" w16cid:durableId="917400396">
    <w:abstractNumId w:val="5"/>
  </w:num>
  <w:num w:numId="15" w16cid:durableId="857890463">
    <w:abstractNumId w:val="5"/>
  </w:num>
  <w:num w:numId="16" w16cid:durableId="1195116921">
    <w:abstractNumId w:val="5"/>
  </w:num>
  <w:num w:numId="17" w16cid:durableId="1947227436">
    <w:abstractNumId w:val="5"/>
  </w:num>
  <w:num w:numId="18" w16cid:durableId="967203636">
    <w:abstractNumId w:val="5"/>
  </w:num>
  <w:num w:numId="19" w16cid:durableId="1562517879">
    <w:abstractNumId w:val="3"/>
  </w:num>
  <w:num w:numId="20" w16cid:durableId="1443843109">
    <w:abstractNumId w:val="6"/>
  </w:num>
  <w:num w:numId="21" w16cid:durableId="882255346">
    <w:abstractNumId w:val="0"/>
  </w:num>
  <w:num w:numId="22" w16cid:durableId="388652207">
    <w:abstractNumId w:val="1"/>
  </w:num>
  <w:num w:numId="23" w16cid:durableId="747001027">
    <w:abstractNumId w:val="4"/>
  </w:num>
  <w:num w:numId="24" w16cid:durableId="924218350">
    <w:abstractNumId w:val="0"/>
  </w:num>
  <w:num w:numId="25" w16cid:durableId="1782872207">
    <w:abstractNumId w:val="0"/>
  </w:num>
  <w:num w:numId="26" w16cid:durableId="11876302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58"/>
    <w:rsid w:val="00024751"/>
    <w:rsid w:val="000509DF"/>
    <w:rsid w:val="00073B0C"/>
    <w:rsid w:val="000B46D8"/>
    <w:rsid w:val="00177A29"/>
    <w:rsid w:val="001C0A58"/>
    <w:rsid w:val="001C6150"/>
    <w:rsid w:val="0020626A"/>
    <w:rsid w:val="0021602E"/>
    <w:rsid w:val="00252BCF"/>
    <w:rsid w:val="002B5524"/>
    <w:rsid w:val="003B3222"/>
    <w:rsid w:val="00423854"/>
    <w:rsid w:val="00424DED"/>
    <w:rsid w:val="00453A7D"/>
    <w:rsid w:val="00461F54"/>
    <w:rsid w:val="00470E66"/>
    <w:rsid w:val="00477569"/>
    <w:rsid w:val="00482A4F"/>
    <w:rsid w:val="004A0A27"/>
    <w:rsid w:val="004B4FE1"/>
    <w:rsid w:val="00527398"/>
    <w:rsid w:val="00580378"/>
    <w:rsid w:val="006000CA"/>
    <w:rsid w:val="00632123"/>
    <w:rsid w:val="00655558"/>
    <w:rsid w:val="006A2214"/>
    <w:rsid w:val="00775905"/>
    <w:rsid w:val="007A4AFA"/>
    <w:rsid w:val="007A4D81"/>
    <w:rsid w:val="007A5DEA"/>
    <w:rsid w:val="00800ADF"/>
    <w:rsid w:val="008104C5"/>
    <w:rsid w:val="008402D9"/>
    <w:rsid w:val="008A6C34"/>
    <w:rsid w:val="008E0B41"/>
    <w:rsid w:val="008E3523"/>
    <w:rsid w:val="009143D2"/>
    <w:rsid w:val="009175F9"/>
    <w:rsid w:val="009761CF"/>
    <w:rsid w:val="0098265A"/>
    <w:rsid w:val="009B0D92"/>
    <w:rsid w:val="00A03098"/>
    <w:rsid w:val="00A3732E"/>
    <w:rsid w:val="00A53085"/>
    <w:rsid w:val="00A74B89"/>
    <w:rsid w:val="00A82ED4"/>
    <w:rsid w:val="00B85C3F"/>
    <w:rsid w:val="00BD0C39"/>
    <w:rsid w:val="00BD59C5"/>
    <w:rsid w:val="00CC26E3"/>
    <w:rsid w:val="00D975FA"/>
    <w:rsid w:val="00DF2672"/>
    <w:rsid w:val="00E87E00"/>
    <w:rsid w:val="00EB1492"/>
    <w:rsid w:val="00F12F0D"/>
    <w:rsid w:val="00F4146B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C13189"/>
  <w15:docId w15:val="{C3181754-B19F-4E66-AEFE-AD1B213D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table" w:styleId="Tabelraster">
    <w:name w:val="Table Grid"/>
    <w:basedOn w:val="Standaardtabel"/>
    <w:uiPriority w:val="59"/>
    <w:rsid w:val="008A6C34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E87E00"/>
    <w:pPr>
      <w:spacing w:line="240" w:lineRule="auto"/>
    </w:pPr>
  </w:style>
  <w:style w:type="character" w:styleId="Verwijzingopmerking">
    <w:name w:val="annotation reference"/>
    <w:basedOn w:val="Standaardalinea-lettertype"/>
    <w:rsid w:val="00252BC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52BC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252BC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52B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252B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Leising, Hans</cp:lastModifiedBy>
  <cp:revision>14</cp:revision>
  <cp:lastPrinted>2023-11-29T14:47:00Z</cp:lastPrinted>
  <dcterms:created xsi:type="dcterms:W3CDTF">2023-11-29T14:47:00Z</dcterms:created>
  <dcterms:modified xsi:type="dcterms:W3CDTF">2025-06-04T06:22:00Z</dcterms:modified>
</cp:coreProperties>
</file>